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9488779" name="019f123b-4f0b-7651-b6e7-f5c5afe1dc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235047" name="019f123b-4f0b-7651-b6e7-f5c5afe1dc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Bitten aus dieser Probe ein Stück für MaP 5 verwenden und auf Asbest Untersuchen! 
Danke.</w:t>
            </w:r>
          </w:p>
        </w:tc>
        <w:tc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Pical Platten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39105030" name="019f123f-a781-7b4b-850b-dbd394c7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218230" name="019f123f-a781-7b4b-850b-dbd394c73e6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9944740" name="019f1242-ad47-73bb-a842-470b6f29e7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2412210" name="019f1242-ad47-73bb-a842-470b6f29e7a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Treppenhaus/ Lagerraum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Akkustikplatten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06584047" name="019f1244-6911-7717-96ae-cc86e80bca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040445" name="019f1244-6911-7717-96ae-cc86e80bcaa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Werkstatt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27793513" name="019f1322-4df9-7ed7-8773-7b1fa608a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303164" name="019f1322-4df9-7ed7-8773-7b1fa608a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Bitte ein Stück von Probe 1 nehmen und auf Asbest Untersuchen!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